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设备点检表</w:t>
      </w:r>
    </w:p>
    <w:p>
      <w:r>
        <w:t>记录编号：FM-074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设备名称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点检日期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点检项目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点检标准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点检结果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异常处理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点检人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表单编号：FM-074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